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822268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601997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3205925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731779" name="95e81ad0-621f-11f0-8ade-f7a0e0315a8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5138734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588849" name="ae197ea0-621f-11f0-a45e-b11cfe43e0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4539433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624591" name="b4e29580-621c-11f0-b3c8-b53c101088c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6054325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955038" name="d35e14d0-621c-11f0-ae70-296e227e805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624767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798516" name="27e38080-621d-11f0-8367-81d716ca5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746973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219424" name="0baec770-621e-11f0-b138-a55dd2581b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090114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889868" name="8b455390-621f-11f0-a465-d18c72536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5405717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04378" name="c417dd30-621c-11f0-bf82-770908aa6cc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544872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202145" name="03273480-621d-11f0-b3f0-297dd14bff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024991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55543" name="13dba220-621d-11f0-bd9c-335b4d7f43c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6741819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966464" name="44a086f0-621d-11f0-9667-31de2b7e6b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2151200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73487" name="c0baef30-621f-11f0-b343-cd78806e2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4247362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50102" name="e58636b0-621c-11f0-b41b-0dfa89079d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284567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66098" name="a3a56880-621f-11f0-8c2c-2fb4591b45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659454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789226" name="38f5c590-621d-11f0-b51e-71c88a14542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In Herd und Ofen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869931" name="99d56c80-621d-11f0-8779-efd69fbfe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600436" name="99d56c80-621d-11f0-8779-efd69fbfed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Lavabo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690192" name="a39fae10-621d-11f0-a35e-57f5df7b6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907990" name="a39fae10-621d-11f0-a35e-57f5df7b60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LAP/ 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1100636" name="fd09b1d0-621d-11f0-a9c9-e9e0fb236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97589" name="fd09b1d0-621d-11f0-a9c9-e9e0fb236c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3278776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512547" name="d4ef34c0-621f-11f0-839f-4bbe1d97128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52060" name="dff3cb10-621f-11f0-b24b-bf40e5468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154219" name="dff3cb10-621f-11f0-b24b-bf40e54684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6172728" name="35e15240-6220-11f0-bc6c-39a9ebf81a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909345" name="35e15240-6220-11f0-bc6c-39a9ebf81ac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